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56898510" name="61ddd650-36ee-11f0-8ba2-c503b63c5ca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1456707" name="61ddd650-36ee-11f0-8ba2-c503b63c5ca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36799290" name="7e00e6b0-36ee-11f0-b47d-65078726c4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962079" name="7e00e6b0-36ee-11f0-b47d-65078726c4a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08697546" name="9025d440-36ee-11f0-9038-8179b9644b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6865898" name="9025d440-36ee-11f0-9038-8179b9644b0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00198466" name="9fdfdc50-36ee-11f0-a1bc-ad2d3f3202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6537155" name="9fdfdc50-36ee-11f0-a1bc-ad2d3f32028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 / 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12959207" name="b2232750-36ee-11f0-bab0-09f85801bba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4962821" name="b2232750-36ee-11f0-bab0-09f85801bba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 / 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82940988" name="c80f5610-36ee-11f0-9c11-bbe4bd3c6e8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4505217" name="c80f5610-36ee-11f0-9c11-bbe4bd3c6e8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/ 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73455306" name="d86fb040-36ee-11f0-a03d-d5080b7ff6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664986" name="d86fb040-36ee-11f0-a03d-d5080b7ff63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Beide Kinderzimmer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44404575" name="f065b8c0-36ee-11f0-a701-efa5e30fc99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6084511" name="f065b8c0-36ee-11f0-a701-efa5e30fc99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Eltern 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28843108" name="0e2bf1d0-36ef-11f0-8294-e3c33e81ff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0460653" name="0e2bf1d0-36ef-11f0-8294-e3c33e81ffd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Eltern 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80022514" name="312afd70-36ef-11f0-a75e-3792fa790bb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1278782" name="312afd70-36ef-11f0-a75e-3792fa790bbd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Bad und WC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31705220" name="608073c0-36ef-11f0-a269-812b1147485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7885990" name="608073c0-36ef-11f0-a269-812b11474858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Bad und WC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8184495" name="7e9e1ba0-36ef-11f0-83d0-1f67362a0b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5273563" name="7e9e1ba0-36ef-11f0-83d0-1f67362a0bf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20525702" name="8d5c85a0-36ef-11f0-bb18-8b83aefa76d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8730016" name="8d5c85a0-36ef-11f0-bb18-8b83aefa76d1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27551044" name="9fa94680-36ef-11f0-9835-59f986d66d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1556641" name="9fa94680-36ef-11f0-9835-59f986d66de5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Schulhausstrasse 1, 8835 Feusisberg</w:t>
          </w:r>
        </w:p>
        <w:p>
          <w:pPr>
            <w:spacing w:before="0" w:after="0"/>
          </w:pPr>
          <w:r>
            <w:t>299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